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1B969" w14:textId="2FFE629A" w:rsidR="00D939BE" w:rsidRPr="00D939BE" w:rsidRDefault="00880985" w:rsidP="00D939BE">
      <w:pPr>
        <w:rPr>
          <w:b/>
          <w:sz w:val="24"/>
        </w:rPr>
      </w:pPr>
      <w:r>
        <w:rPr>
          <w:szCs w:val="18"/>
        </w:rPr>
        <w:t>Projectnummer: 3310-2024-0005</w:t>
      </w:r>
      <w:r w:rsidR="00D939BE">
        <w:rPr>
          <w:sz w:val="28"/>
          <w:szCs w:val="28"/>
        </w:rPr>
        <w:br/>
      </w:r>
      <w:r w:rsidR="0066785C">
        <w:rPr>
          <w:b/>
          <w:sz w:val="24"/>
        </w:rPr>
        <w:t>Bijlage</w:t>
      </w:r>
      <w:r w:rsidR="006B27A0">
        <w:rPr>
          <w:b/>
          <w:sz w:val="24"/>
        </w:rPr>
        <w:t xml:space="preserve"> </w:t>
      </w:r>
      <w:r w:rsidR="006B255D">
        <w:rPr>
          <w:b/>
          <w:sz w:val="24"/>
        </w:rPr>
        <w:t>‘</w:t>
      </w:r>
      <w:r w:rsidR="00AA32EF">
        <w:rPr>
          <w:b/>
          <w:sz w:val="24"/>
        </w:rPr>
        <w:t>Referentie</w:t>
      </w:r>
      <w:r w:rsidR="006B255D">
        <w:rPr>
          <w:b/>
          <w:sz w:val="24"/>
        </w:rPr>
        <w:t>’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34C355C4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EB714E">
        <w:rPr>
          <w:szCs w:val="18"/>
        </w:rPr>
        <w:t>hoofdstuk 4</w:t>
      </w:r>
      <w:r>
        <w:rPr>
          <w:szCs w:val="18"/>
        </w:rPr>
        <w:t xml:space="preserve"> van het aanbestedingsdocument de </w:t>
      </w:r>
      <w:r w:rsidR="00B54AC4">
        <w:rPr>
          <w:szCs w:val="18"/>
        </w:rPr>
        <w:t>k</w:t>
      </w:r>
      <w:r>
        <w:rPr>
          <w:szCs w:val="18"/>
        </w:rPr>
        <w:t>erncompetentie vastgesteld die overeen</w:t>
      </w:r>
      <w:r w:rsidR="00B54AC4">
        <w:rPr>
          <w:szCs w:val="18"/>
        </w:rPr>
        <w:t xml:space="preserve">komt </w:t>
      </w:r>
      <w:r>
        <w:rPr>
          <w:szCs w:val="18"/>
        </w:rPr>
        <w:t>met ervaring op essentiële punten van de opdracht.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0F91B96D" w14:textId="26DA5BBD" w:rsidR="00D939BE" w:rsidRDefault="00D939BE" w:rsidP="00D939BE">
      <w:pPr>
        <w:rPr>
          <w:b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="00B8171F">
        <w:rPr>
          <w:rFonts w:cs="Arial"/>
          <w:bCs/>
          <w:iCs/>
          <w:szCs w:val="18"/>
        </w:rPr>
        <w:t xml:space="preserve"> (1)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3ABC58CA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1A3659BC" w:rsidR="00D939BE" w:rsidRPr="008A2E85" w:rsidRDefault="00D939BE" w:rsidP="00D939BE">
            <w:r>
              <w:t xml:space="preserve">Referentieverklaring ten behoeve van </w:t>
            </w:r>
            <w:r w:rsidR="00DE02ED">
              <w:t>Hogeschool Inholland</w:t>
            </w:r>
          </w:p>
        </w:tc>
        <w:tc>
          <w:tcPr>
            <w:tcW w:w="1642" w:type="pct"/>
            <w:shd w:val="clear" w:color="auto" w:fill="E0E0E0"/>
          </w:tcPr>
          <w:p w14:paraId="0F91B970" w14:textId="346267AF" w:rsidR="00D939BE" w:rsidRPr="008A2E85" w:rsidRDefault="00454F7F" w:rsidP="007017E0">
            <w:r>
              <w:t>Kerncompetentie:</w:t>
            </w:r>
            <w:r w:rsidR="00D939BE" w:rsidRPr="008A2E85">
              <w:t xml:space="preserve"> </w:t>
            </w:r>
            <w:r w:rsidR="00D66919">
              <w:t>1</w:t>
            </w:r>
          </w:p>
        </w:tc>
      </w:tr>
      <w:tr w:rsidR="00D939BE" w:rsidRPr="004F0D5C" w14:paraId="0F91B974" w14:textId="77777777" w:rsidTr="3ABC58C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77777777" w:rsidR="00D939BE" w:rsidRDefault="00D939BE" w:rsidP="003E1F37">
            <w:r>
              <w:t>Naam organisatie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3ABC58CA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3ABC58CA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3ABC58CA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3ABC58CA">
        <w:trPr>
          <w:trHeight w:val="284"/>
        </w:trPr>
        <w:tc>
          <w:tcPr>
            <w:tcW w:w="1034" w:type="pct"/>
            <w:vMerge/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3ABC58CA">
        <w:trPr>
          <w:trHeight w:val="284"/>
        </w:trPr>
        <w:tc>
          <w:tcPr>
            <w:tcW w:w="1034" w:type="pct"/>
            <w:vMerge/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3ABC58CA">
        <w:trPr>
          <w:trHeight w:val="284"/>
        </w:trPr>
        <w:tc>
          <w:tcPr>
            <w:tcW w:w="1034" w:type="pct"/>
            <w:vMerge/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3ABC58CA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3ABC58CA">
        <w:trPr>
          <w:trHeight w:val="1873"/>
        </w:trPr>
        <w:tc>
          <w:tcPr>
            <w:tcW w:w="1034" w:type="pct"/>
            <w:vMerge/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3ABC58CA">
        <w:trPr>
          <w:trHeight w:val="1210"/>
        </w:trPr>
        <w:tc>
          <w:tcPr>
            <w:tcW w:w="1034" w:type="pct"/>
            <w:vMerge/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7531098C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3ABC58CA">
        <w:trPr>
          <w:trHeight w:val="568"/>
        </w:trPr>
        <w:tc>
          <w:tcPr>
            <w:tcW w:w="1034" w:type="pct"/>
            <w:vMerge/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3ABC58CA">
        <w:trPr>
          <w:trHeight w:val="284"/>
        </w:trPr>
        <w:tc>
          <w:tcPr>
            <w:tcW w:w="1034" w:type="pct"/>
            <w:vMerge/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622BF603" w:rsidR="00D939BE" w:rsidRPr="00A91D54" w:rsidRDefault="007017E0" w:rsidP="003E1F37">
            <w:pPr>
              <w:rPr>
                <w:szCs w:val="18"/>
              </w:rPr>
            </w:pPr>
            <w:r>
              <w:t xml:space="preserve">             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3ABC58CA">
        <w:trPr>
          <w:trHeight w:val="284"/>
        </w:trPr>
        <w:tc>
          <w:tcPr>
            <w:tcW w:w="1034" w:type="pct"/>
            <w:vMerge/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2D4E9704" w:rsidR="00D939BE" w:rsidRPr="00A91D54" w:rsidRDefault="00D939BE" w:rsidP="007017E0">
            <w:pPr>
              <w:rPr>
                <w:szCs w:val="18"/>
              </w:rPr>
            </w:pPr>
            <w:r>
              <w:t xml:space="preserve">Van      </w:t>
            </w:r>
            <w:r w:rsidR="007017E0">
              <w:t xml:space="preserve">               </w:t>
            </w:r>
            <w:r>
              <w:t xml:space="preserve">tot    </w:t>
            </w:r>
          </w:p>
        </w:tc>
      </w:tr>
      <w:tr w:rsidR="00D939BE" w14:paraId="0F91B99D" w14:textId="77777777" w:rsidTr="3ABC58CA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3ABC58C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3ABC58C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1CDF76C" w14:textId="666F39A0" w:rsidR="00241548" w:rsidRPr="00241548" w:rsidRDefault="00241548" w:rsidP="0024154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4"/>
        <w:gridCol w:w="2909"/>
        <w:gridCol w:w="1069"/>
        <w:gridCol w:w="2850"/>
      </w:tblGrid>
      <w:tr w:rsidR="3ABC58CA" w14:paraId="1F4415C2" w14:textId="77777777" w:rsidTr="3ABC58CA">
        <w:trPr>
          <w:trHeight w:val="318"/>
        </w:trPr>
        <w:tc>
          <w:tcPr>
            <w:tcW w:w="5969" w:type="dxa"/>
            <w:gridSpan w:val="3"/>
            <w:shd w:val="clear" w:color="auto" w:fill="E0E0E0"/>
          </w:tcPr>
          <w:p w14:paraId="4F8A3CA1" w14:textId="1A3659BC" w:rsidR="3ABC58CA" w:rsidRDefault="3ABC58CA">
            <w:r>
              <w:lastRenderedPageBreak/>
              <w:t>Referentieverklaring ten behoeve van Hogeschool Inholland</w:t>
            </w:r>
          </w:p>
        </w:tc>
        <w:tc>
          <w:tcPr>
            <w:tcW w:w="2918" w:type="dxa"/>
            <w:shd w:val="clear" w:color="auto" w:fill="E0E0E0"/>
          </w:tcPr>
          <w:p w14:paraId="1F0B9106" w14:textId="073E67AE" w:rsidR="3ABC58CA" w:rsidRDefault="3ABC58CA">
            <w:r>
              <w:t xml:space="preserve">Kerncompetentie: </w:t>
            </w:r>
            <w:r w:rsidR="77DD45EF">
              <w:t>2</w:t>
            </w:r>
          </w:p>
        </w:tc>
      </w:tr>
      <w:tr w:rsidR="3ABC58CA" w14:paraId="1F78B116" w14:textId="77777777" w:rsidTr="3ABC58C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</w:tcBorders>
          </w:tcPr>
          <w:p w14:paraId="3EEBC2B3" w14:textId="77777777" w:rsidR="3ABC58CA" w:rsidRDefault="3ABC58CA">
            <w:r>
              <w:t>Naam organisatie</w:t>
            </w:r>
          </w:p>
        </w:tc>
        <w:tc>
          <w:tcPr>
            <w:tcW w:w="70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0A95E92" w14:textId="184C745A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4BBF2731" w14:textId="77777777" w:rsidTr="3ABC58CA">
        <w:trPr>
          <w:trHeight w:val="284"/>
        </w:trPr>
        <w:tc>
          <w:tcPr>
            <w:tcW w:w="1838" w:type="dxa"/>
            <w:tcBorders>
              <w:left w:val="single" w:sz="4" w:space="0" w:color="auto"/>
            </w:tcBorders>
          </w:tcPr>
          <w:p w14:paraId="5A615509" w14:textId="77777777" w:rsidR="3ABC58CA" w:rsidRDefault="3ABC58CA">
            <w:r>
              <w:t>Soort organisatie</w:t>
            </w:r>
          </w:p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6D37F827" w14:textId="48187092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720946E7" w14:textId="77777777" w:rsidTr="3ABC58CA">
        <w:trPr>
          <w:trHeight w:val="284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</w:tcPr>
          <w:p w14:paraId="5E1D6DC6" w14:textId="77777777" w:rsidR="3ABC58CA" w:rsidRDefault="3ABC58CA">
            <w:r>
              <w:t>Land</w:t>
            </w:r>
          </w:p>
        </w:tc>
        <w:tc>
          <w:tcPr>
            <w:tcW w:w="70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7D1FA1B" w14:textId="6CA35CA4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4B4E5665" w14:textId="77777777" w:rsidTr="3ABC58CA">
        <w:trPr>
          <w:trHeight w:val="284"/>
        </w:trPr>
        <w:tc>
          <w:tcPr>
            <w:tcW w:w="1838" w:type="dxa"/>
            <w:vMerge w:val="restart"/>
            <w:tcBorders>
              <w:left w:val="single" w:sz="4" w:space="0" w:color="auto"/>
            </w:tcBorders>
          </w:tcPr>
          <w:p w14:paraId="6741FD26" w14:textId="77777777" w:rsidR="3ABC58CA" w:rsidRDefault="3ABC58CA">
            <w:r>
              <w:t>Contactpersoon referentie</w:t>
            </w:r>
          </w:p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52CEE47E" w14:textId="5225E3FB" w:rsidR="3ABC58CA" w:rsidRDefault="3ABC58CA" w:rsidP="3ABC58CA">
            <w:pPr>
              <w:tabs>
                <w:tab w:val="left" w:pos="3015"/>
              </w:tabs>
            </w:pPr>
            <w:r>
              <w:t xml:space="preserve">Naam: </w:t>
            </w:r>
          </w:p>
        </w:tc>
      </w:tr>
      <w:tr w:rsidR="3ABC58CA" w14:paraId="2E60263D" w14:textId="77777777" w:rsidTr="3ABC58CA">
        <w:trPr>
          <w:trHeight w:val="284"/>
        </w:trPr>
        <w:tc>
          <w:tcPr>
            <w:tcW w:w="1838" w:type="dxa"/>
            <w:vMerge/>
          </w:tcPr>
          <w:p w14:paraId="6DFF6558" w14:textId="77777777" w:rsidR="0057372B" w:rsidRDefault="0057372B"/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349E3F42" w14:textId="12A7FD50" w:rsidR="3ABC58CA" w:rsidRDefault="3ABC58CA" w:rsidP="3ABC58CA">
            <w:pPr>
              <w:tabs>
                <w:tab w:val="left" w:pos="3015"/>
              </w:tabs>
            </w:pPr>
            <w:r>
              <w:t xml:space="preserve">Functie: </w:t>
            </w:r>
          </w:p>
        </w:tc>
      </w:tr>
      <w:tr w:rsidR="3ABC58CA" w14:paraId="1D318A4E" w14:textId="77777777" w:rsidTr="3ABC58CA">
        <w:trPr>
          <w:trHeight w:val="284"/>
        </w:trPr>
        <w:tc>
          <w:tcPr>
            <w:tcW w:w="1838" w:type="dxa"/>
            <w:vMerge/>
          </w:tcPr>
          <w:p w14:paraId="5F1B7A7E" w14:textId="77777777" w:rsidR="0057372B" w:rsidRDefault="0057372B"/>
        </w:tc>
        <w:tc>
          <w:tcPr>
            <w:tcW w:w="7049" w:type="dxa"/>
            <w:gridSpan w:val="3"/>
            <w:tcBorders>
              <w:right w:val="single" w:sz="4" w:space="0" w:color="auto"/>
            </w:tcBorders>
          </w:tcPr>
          <w:p w14:paraId="68C35DDE" w14:textId="561A0F59" w:rsidR="3ABC58CA" w:rsidRDefault="3ABC58CA" w:rsidP="3ABC58CA">
            <w:pPr>
              <w:tabs>
                <w:tab w:val="left" w:pos="3015"/>
              </w:tabs>
            </w:pPr>
            <w:r>
              <w:t>Email:</w:t>
            </w:r>
          </w:p>
        </w:tc>
      </w:tr>
      <w:tr w:rsidR="3ABC58CA" w14:paraId="295D6280" w14:textId="77777777" w:rsidTr="3ABC58CA">
        <w:trPr>
          <w:trHeight w:val="284"/>
        </w:trPr>
        <w:tc>
          <w:tcPr>
            <w:tcW w:w="1838" w:type="dxa"/>
            <w:vMerge/>
          </w:tcPr>
          <w:p w14:paraId="7E048CAC" w14:textId="77777777" w:rsidR="0057372B" w:rsidRDefault="0057372B"/>
        </w:tc>
        <w:tc>
          <w:tcPr>
            <w:tcW w:w="70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0FF49A2" w14:textId="7D2B7B14" w:rsidR="3ABC58CA" w:rsidRDefault="3ABC58CA" w:rsidP="3ABC58CA">
            <w:pPr>
              <w:tabs>
                <w:tab w:val="left" w:pos="3015"/>
              </w:tabs>
            </w:pPr>
            <w:r>
              <w:t xml:space="preserve">Tel.nr.: </w:t>
            </w:r>
          </w:p>
        </w:tc>
      </w:tr>
      <w:tr w:rsidR="3ABC58CA" w14:paraId="6972693C" w14:textId="77777777" w:rsidTr="3ABC58CA">
        <w:trPr>
          <w:trHeight w:val="284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E1B0B3" w14:textId="77777777" w:rsidR="3ABC58CA" w:rsidRDefault="3ABC58CA">
            <w:r>
              <w:t>Omschrijving</w:t>
            </w:r>
          </w:p>
        </w:tc>
        <w:tc>
          <w:tcPr>
            <w:tcW w:w="7049" w:type="dxa"/>
            <w:gridSpan w:val="3"/>
            <w:tcBorders>
              <w:left w:val="nil"/>
              <w:right w:val="single" w:sz="4" w:space="0" w:color="auto"/>
            </w:tcBorders>
          </w:tcPr>
          <w:p w14:paraId="507EF413" w14:textId="77777777" w:rsidR="3ABC58CA" w:rsidRDefault="3ABC58CA">
            <w:r>
              <w:t>Inschrijver heeft met deze referentieopdracht ervaring opgedaan met:</w:t>
            </w:r>
          </w:p>
        </w:tc>
      </w:tr>
      <w:tr w:rsidR="3ABC58CA" w14:paraId="661EBFF0" w14:textId="77777777" w:rsidTr="3ABC58CA">
        <w:trPr>
          <w:trHeight w:val="1873"/>
        </w:trPr>
        <w:tc>
          <w:tcPr>
            <w:tcW w:w="1838" w:type="dxa"/>
            <w:vMerge/>
          </w:tcPr>
          <w:p w14:paraId="7DD3FD6E" w14:textId="77777777" w:rsidR="0057372B" w:rsidRDefault="0057372B"/>
        </w:tc>
        <w:tc>
          <w:tcPr>
            <w:tcW w:w="70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583AE8" w14:textId="77777777" w:rsidR="3ABC58CA" w:rsidRDefault="3ABC58CA">
            <w:r>
              <w:t>Aangeven welke kerncompetentie of delen van kerncompetentie afgedekt worden:</w:t>
            </w:r>
          </w:p>
          <w:p w14:paraId="7A1F5035" w14:textId="77777777" w:rsidR="3ABC58CA" w:rsidRDefault="3ABC58CA" w:rsidP="3ABC58CA">
            <w:pPr>
              <w:pStyle w:val="EisBullet"/>
              <w:numPr>
                <w:ilvl w:val="3"/>
                <w:numId w:val="0"/>
              </w:numPr>
              <w:ind w:left="1134"/>
            </w:pPr>
          </w:p>
        </w:tc>
      </w:tr>
      <w:tr w:rsidR="3ABC58CA" w14:paraId="72B9BB7C" w14:textId="77777777" w:rsidTr="3ABC58CA">
        <w:trPr>
          <w:trHeight w:val="1210"/>
        </w:trPr>
        <w:tc>
          <w:tcPr>
            <w:tcW w:w="1838" w:type="dxa"/>
            <w:vMerge/>
          </w:tcPr>
          <w:p w14:paraId="6FDC499E" w14:textId="77777777" w:rsidR="0057372B" w:rsidRDefault="0057372B"/>
        </w:tc>
        <w:tc>
          <w:tcPr>
            <w:tcW w:w="7049" w:type="dxa"/>
            <w:gridSpan w:val="3"/>
            <w:tcBorders>
              <w:left w:val="single" w:sz="4" w:space="0" w:color="auto"/>
            </w:tcBorders>
          </w:tcPr>
          <w:p w14:paraId="53AB7C82" w14:textId="7531098C" w:rsidR="3ABC58CA" w:rsidRDefault="3ABC58CA">
            <w:r>
              <w:t>Beschrijving van de door ondernemer uitgevoerde werkzaamheden en behaalde resultaten (inhoudelijk omschrijven):</w:t>
            </w:r>
          </w:p>
          <w:p w14:paraId="7A89C1D9" w14:textId="081DAAE0" w:rsidR="3ABC58CA" w:rsidRDefault="3ABC58CA" w:rsidP="3ABC58CA">
            <w:pPr>
              <w:tabs>
                <w:tab w:val="left" w:pos="3015"/>
              </w:tabs>
            </w:pPr>
          </w:p>
        </w:tc>
      </w:tr>
      <w:tr w:rsidR="3ABC58CA" w14:paraId="4F72D068" w14:textId="77777777" w:rsidTr="3ABC58CA">
        <w:trPr>
          <w:trHeight w:val="568"/>
        </w:trPr>
        <w:tc>
          <w:tcPr>
            <w:tcW w:w="1838" w:type="dxa"/>
            <w:vMerge/>
          </w:tcPr>
          <w:p w14:paraId="35715E9D" w14:textId="77777777" w:rsidR="0057372B" w:rsidRDefault="0057372B"/>
        </w:tc>
        <w:tc>
          <w:tcPr>
            <w:tcW w:w="704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FCDD14" w14:textId="77777777" w:rsidR="3ABC58CA" w:rsidRDefault="3ABC58CA">
            <w:r>
              <w:t>In voorkomend geval van onderaanneming inhoudelijk (kort) omschrijven:</w:t>
            </w:r>
          </w:p>
          <w:p w14:paraId="2F05DD6E" w14:textId="75482635" w:rsidR="3ABC58CA" w:rsidRDefault="3ABC58CA"/>
        </w:tc>
      </w:tr>
      <w:tr w:rsidR="3ABC58CA" w14:paraId="6EB288FE" w14:textId="77777777" w:rsidTr="3ABC58CA">
        <w:trPr>
          <w:trHeight w:val="284"/>
        </w:trPr>
        <w:tc>
          <w:tcPr>
            <w:tcW w:w="1838" w:type="dxa"/>
            <w:vMerge/>
          </w:tcPr>
          <w:p w14:paraId="6F218A6B" w14:textId="77777777" w:rsidR="0057372B" w:rsidRDefault="0057372B"/>
        </w:tc>
        <w:tc>
          <w:tcPr>
            <w:tcW w:w="2990" w:type="dxa"/>
            <w:tcBorders>
              <w:left w:val="single" w:sz="4" w:space="0" w:color="auto"/>
              <w:right w:val="nil"/>
            </w:tcBorders>
          </w:tcPr>
          <w:p w14:paraId="1457BE20" w14:textId="77777777" w:rsidR="3ABC58CA" w:rsidRDefault="3ABC58CA">
            <w:r>
              <w:t>Opdrachtwaarde (excl. btw):</w:t>
            </w:r>
          </w:p>
        </w:tc>
        <w:tc>
          <w:tcPr>
            <w:tcW w:w="40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F2F988" w14:textId="622BF603" w:rsidR="3ABC58CA" w:rsidRDefault="3ABC58CA">
            <w:r>
              <w:t xml:space="preserve">                          excl. btw</w:t>
            </w:r>
          </w:p>
        </w:tc>
      </w:tr>
      <w:tr w:rsidR="3ABC58CA" w14:paraId="30C07C30" w14:textId="77777777" w:rsidTr="3ABC58CA">
        <w:trPr>
          <w:trHeight w:val="284"/>
        </w:trPr>
        <w:tc>
          <w:tcPr>
            <w:tcW w:w="1838" w:type="dxa"/>
            <w:vMerge/>
          </w:tcPr>
          <w:p w14:paraId="212B42C8" w14:textId="77777777" w:rsidR="0057372B" w:rsidRDefault="0057372B"/>
        </w:tc>
        <w:tc>
          <w:tcPr>
            <w:tcW w:w="2990" w:type="dxa"/>
            <w:tcBorders>
              <w:bottom w:val="single" w:sz="4" w:space="0" w:color="auto"/>
              <w:right w:val="single" w:sz="4" w:space="0" w:color="auto"/>
            </w:tcBorders>
          </w:tcPr>
          <w:p w14:paraId="187A53CA" w14:textId="77777777" w:rsidR="3ABC58CA" w:rsidRDefault="3ABC58CA">
            <w:r>
              <w:t>Looptijd van de opdracht</w:t>
            </w:r>
          </w:p>
        </w:tc>
        <w:tc>
          <w:tcPr>
            <w:tcW w:w="4059" w:type="dxa"/>
            <w:gridSpan w:val="2"/>
          </w:tcPr>
          <w:p w14:paraId="3BF4AD3B" w14:textId="2D4E9704" w:rsidR="3ABC58CA" w:rsidRDefault="3ABC58CA">
            <w:r>
              <w:t xml:space="preserve">Van                     tot    </w:t>
            </w:r>
          </w:p>
        </w:tc>
      </w:tr>
      <w:tr w:rsidR="3ABC58CA" w14:paraId="4851A6A1" w14:textId="77777777" w:rsidTr="3ABC58CA">
        <w:trPr>
          <w:trHeight w:val="284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</w:tcBorders>
          </w:tcPr>
          <w:p w14:paraId="59FC9645" w14:textId="77777777" w:rsidR="3ABC58CA" w:rsidRDefault="3ABC58CA">
            <w:r>
              <w:t>Overige bijzonderheden</w:t>
            </w:r>
          </w:p>
        </w:tc>
        <w:tc>
          <w:tcPr>
            <w:tcW w:w="70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10D722F" w14:textId="77777777" w:rsidR="3ABC58CA" w:rsidRDefault="3ABC58CA"/>
        </w:tc>
      </w:tr>
      <w:tr w:rsidR="3ABC58CA" w14:paraId="1106DF89" w14:textId="77777777" w:rsidTr="3ABC58C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10A2" w14:textId="77777777" w:rsidR="3ABC58CA" w:rsidRDefault="3ABC58CA">
            <w:r>
              <w:t>Bijlagen</w:t>
            </w:r>
          </w:p>
        </w:tc>
        <w:tc>
          <w:tcPr>
            <w:tcW w:w="7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11FF" w14:textId="77777777" w:rsidR="3ABC58CA" w:rsidRDefault="3ABC58CA"/>
        </w:tc>
      </w:tr>
      <w:tr w:rsidR="3ABC58CA" w14:paraId="314BC03B" w14:textId="77777777" w:rsidTr="3ABC58CA">
        <w:trPr>
          <w:trHeight w:val="284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6F5C8B" w14:textId="77777777" w:rsidR="3ABC58CA" w:rsidRDefault="3ABC58CA">
            <w:r>
              <w:t>Naam Inschrijver</w:t>
            </w:r>
          </w:p>
        </w:tc>
        <w:tc>
          <w:tcPr>
            <w:tcW w:w="7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010F" w14:textId="77777777" w:rsidR="3ABC58CA" w:rsidRDefault="3ABC58CA"/>
        </w:tc>
      </w:tr>
    </w:tbl>
    <w:p w14:paraId="0F91B9A4" w14:textId="4792240F" w:rsidR="00241548" w:rsidRPr="00241548" w:rsidRDefault="00241548" w:rsidP="3ABC58CA"/>
    <w:sectPr w:rsidR="00241548" w:rsidRPr="00241548" w:rsidSect="00A536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826" w:bottom="1418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685D" w14:textId="77777777" w:rsidR="00EF25C6" w:rsidRDefault="00EF25C6" w:rsidP="0088501B">
      <w:r>
        <w:separator/>
      </w:r>
    </w:p>
  </w:endnote>
  <w:endnote w:type="continuationSeparator" w:id="0">
    <w:p w14:paraId="362E03B8" w14:textId="77777777" w:rsidR="00EF25C6" w:rsidRDefault="00EF25C6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27F3B" w14:textId="77777777" w:rsidR="00F83D1F" w:rsidRDefault="00F83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B9AF" w14:textId="77777777" w:rsidR="00EF25C6" w:rsidRPr="00BC3B53" w:rsidRDefault="00EF25C6" w:rsidP="002150CF">
    <w:pPr>
      <w:pStyle w:val="Footer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EC56" w14:textId="5664BF8B" w:rsidR="00F83D1F" w:rsidRDefault="00F83D1F">
    <w:pPr>
      <w:pStyle w:val="Footer"/>
    </w:pPr>
    <w:r>
      <w:t xml:space="preserve">Project: </w:t>
    </w:r>
    <w:r w:rsidRPr="00197557">
      <w:t>0050-</w:t>
    </w:r>
    <w:r>
      <w:t>2023</w:t>
    </w:r>
    <w:r w:rsidRPr="00197557">
      <w:t>-00</w:t>
    </w:r>
    <w: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7F4B9" w14:textId="77777777" w:rsidR="00EF25C6" w:rsidRDefault="00EF25C6" w:rsidP="0088501B">
      <w:r>
        <w:separator/>
      </w:r>
    </w:p>
  </w:footnote>
  <w:footnote w:type="continuationSeparator" w:id="0">
    <w:p w14:paraId="73D7B2F3" w14:textId="77777777" w:rsidR="00EF25C6" w:rsidRDefault="00EF25C6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AEC4C" w14:textId="77777777" w:rsidR="00F83D1F" w:rsidRDefault="00F83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B9A9" w14:textId="77777777" w:rsidR="00EF25C6" w:rsidRDefault="00EF25C6" w:rsidP="002150CF">
    <w:pPr>
      <w:pStyle w:val="Header"/>
      <w:rPr>
        <w:rFonts w:cs="Verdana-Bold"/>
        <w:b/>
        <w:bCs/>
        <w:smallCaps/>
        <w:szCs w:val="18"/>
      </w:rPr>
    </w:pPr>
  </w:p>
  <w:p w14:paraId="0F91B9AA" w14:textId="77777777" w:rsidR="00EF25C6" w:rsidRDefault="00EF25C6" w:rsidP="002150CF"/>
  <w:p w14:paraId="0F91B9AB" w14:textId="77777777" w:rsidR="00EF25C6" w:rsidRPr="00740712" w:rsidRDefault="00EF25C6" w:rsidP="002150CF"/>
  <w:p w14:paraId="0F91B9AC" w14:textId="77777777" w:rsidR="00EF25C6" w:rsidRPr="00217880" w:rsidRDefault="00EF25C6" w:rsidP="002150CF">
    <w:pPr>
      <w:spacing w:line="0" w:lineRule="atLeast"/>
      <w:rPr>
        <w:sz w:val="2"/>
        <w:szCs w:val="2"/>
      </w:rPr>
    </w:pPr>
  </w:p>
  <w:p w14:paraId="0F91B9AD" w14:textId="77777777" w:rsidR="00EF25C6" w:rsidRPr="00217880" w:rsidRDefault="00EF25C6" w:rsidP="002150CF">
    <w:pPr>
      <w:spacing w:line="0" w:lineRule="atLeast"/>
      <w:rPr>
        <w:sz w:val="2"/>
        <w:szCs w:val="2"/>
      </w:rPr>
    </w:pPr>
  </w:p>
  <w:p w14:paraId="0F91B9AE" w14:textId="77777777" w:rsidR="00EF25C6" w:rsidRDefault="00EF25C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4B3A0" w14:textId="77777777" w:rsidR="00F83D1F" w:rsidRDefault="00F83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 w16cid:durableId="474176841">
    <w:abstractNumId w:val="9"/>
  </w:num>
  <w:num w:numId="2" w16cid:durableId="606887091">
    <w:abstractNumId w:val="11"/>
  </w:num>
  <w:num w:numId="3" w16cid:durableId="887913826">
    <w:abstractNumId w:val="27"/>
  </w:num>
  <w:num w:numId="4" w16cid:durableId="1160774058">
    <w:abstractNumId w:val="10"/>
  </w:num>
  <w:num w:numId="5" w16cid:durableId="1323508092">
    <w:abstractNumId w:val="14"/>
  </w:num>
  <w:num w:numId="6" w16cid:durableId="682896040">
    <w:abstractNumId w:val="19"/>
  </w:num>
  <w:num w:numId="7" w16cid:durableId="1450779441">
    <w:abstractNumId w:val="2"/>
  </w:num>
  <w:num w:numId="8" w16cid:durableId="1319000751">
    <w:abstractNumId w:val="1"/>
  </w:num>
  <w:num w:numId="9" w16cid:durableId="609969259">
    <w:abstractNumId w:val="0"/>
  </w:num>
  <w:num w:numId="10" w16cid:durableId="1196234846">
    <w:abstractNumId w:val="7"/>
  </w:num>
  <w:num w:numId="11" w16cid:durableId="1651136232">
    <w:abstractNumId w:val="5"/>
  </w:num>
  <w:num w:numId="12" w16cid:durableId="160200705">
    <w:abstractNumId w:val="5"/>
  </w:num>
  <w:num w:numId="13" w16cid:durableId="1770663920">
    <w:abstractNumId w:val="28"/>
  </w:num>
  <w:num w:numId="14" w16cid:durableId="1421026938">
    <w:abstractNumId w:val="3"/>
  </w:num>
  <w:num w:numId="15" w16cid:durableId="387339964">
    <w:abstractNumId w:val="15"/>
  </w:num>
  <w:num w:numId="16" w16cid:durableId="61759798">
    <w:abstractNumId w:val="23"/>
  </w:num>
  <w:num w:numId="17" w16cid:durableId="683633152">
    <w:abstractNumId w:val="8"/>
  </w:num>
  <w:num w:numId="18" w16cid:durableId="90703839">
    <w:abstractNumId w:val="20"/>
  </w:num>
  <w:num w:numId="19" w16cid:durableId="339897275">
    <w:abstractNumId w:val="29"/>
  </w:num>
  <w:num w:numId="20" w16cid:durableId="288710062">
    <w:abstractNumId w:val="12"/>
  </w:num>
  <w:num w:numId="21" w16cid:durableId="498545784">
    <w:abstractNumId w:val="22"/>
  </w:num>
  <w:num w:numId="22" w16cid:durableId="2115634779">
    <w:abstractNumId w:val="24"/>
  </w:num>
  <w:num w:numId="23" w16cid:durableId="568619580">
    <w:abstractNumId w:val="18"/>
  </w:num>
  <w:num w:numId="24" w16cid:durableId="1413970650">
    <w:abstractNumId w:val="26"/>
  </w:num>
  <w:num w:numId="25" w16cid:durableId="1595822687">
    <w:abstractNumId w:val="25"/>
  </w:num>
  <w:num w:numId="26" w16cid:durableId="1334144381">
    <w:abstractNumId w:val="6"/>
  </w:num>
  <w:num w:numId="27" w16cid:durableId="1687830489">
    <w:abstractNumId w:val="13"/>
  </w:num>
  <w:num w:numId="28" w16cid:durableId="2060321269">
    <w:abstractNumId w:val="21"/>
  </w:num>
  <w:num w:numId="29" w16cid:durableId="2039355108">
    <w:abstractNumId w:val="4"/>
  </w:num>
  <w:num w:numId="30" w16cid:durableId="1004161330">
    <w:abstractNumId w:val="17"/>
  </w:num>
  <w:num w:numId="31" w16cid:durableId="946080305">
    <w:abstractNumId w:val="16"/>
  </w:num>
  <w:num w:numId="32" w16cid:durableId="19051443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BE"/>
    <w:rsid w:val="000A18CB"/>
    <w:rsid w:val="000E1F3B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07B4A"/>
    <w:rsid w:val="0038549E"/>
    <w:rsid w:val="003C4BF2"/>
    <w:rsid w:val="0040142D"/>
    <w:rsid w:val="0040571B"/>
    <w:rsid w:val="00450447"/>
    <w:rsid w:val="00454F7F"/>
    <w:rsid w:val="004B0EA1"/>
    <w:rsid w:val="004D766D"/>
    <w:rsid w:val="005146F3"/>
    <w:rsid w:val="0057372B"/>
    <w:rsid w:val="005A4FBE"/>
    <w:rsid w:val="005D2CF1"/>
    <w:rsid w:val="005E046F"/>
    <w:rsid w:val="006006F5"/>
    <w:rsid w:val="0066785C"/>
    <w:rsid w:val="006B255D"/>
    <w:rsid w:val="006B27A0"/>
    <w:rsid w:val="006D2E66"/>
    <w:rsid w:val="006F42D7"/>
    <w:rsid w:val="007017E0"/>
    <w:rsid w:val="0073653F"/>
    <w:rsid w:val="007F4AEA"/>
    <w:rsid w:val="00880985"/>
    <w:rsid w:val="0088501B"/>
    <w:rsid w:val="008E3581"/>
    <w:rsid w:val="00905289"/>
    <w:rsid w:val="009C1A60"/>
    <w:rsid w:val="009C5CF5"/>
    <w:rsid w:val="00A32591"/>
    <w:rsid w:val="00A5364A"/>
    <w:rsid w:val="00A77ABF"/>
    <w:rsid w:val="00A863E9"/>
    <w:rsid w:val="00AA32EF"/>
    <w:rsid w:val="00B022C4"/>
    <w:rsid w:val="00B13641"/>
    <w:rsid w:val="00B54AC4"/>
    <w:rsid w:val="00B559E9"/>
    <w:rsid w:val="00B72222"/>
    <w:rsid w:val="00B80650"/>
    <w:rsid w:val="00B8171F"/>
    <w:rsid w:val="00BB1E28"/>
    <w:rsid w:val="00C36FAA"/>
    <w:rsid w:val="00C45EB7"/>
    <w:rsid w:val="00CA55CC"/>
    <w:rsid w:val="00CE5E12"/>
    <w:rsid w:val="00D66919"/>
    <w:rsid w:val="00D939BE"/>
    <w:rsid w:val="00DA3555"/>
    <w:rsid w:val="00DE02ED"/>
    <w:rsid w:val="00EB714E"/>
    <w:rsid w:val="00ED7AB9"/>
    <w:rsid w:val="00EE5BBE"/>
    <w:rsid w:val="00EF25C6"/>
    <w:rsid w:val="00F12151"/>
    <w:rsid w:val="00F65492"/>
    <w:rsid w:val="00F83D1F"/>
    <w:rsid w:val="00F921A2"/>
    <w:rsid w:val="00FB0705"/>
    <w:rsid w:val="00FF0FEF"/>
    <w:rsid w:val="3ABC58CA"/>
    <w:rsid w:val="77DD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Heading1">
    <w:name w:val="heading 1"/>
    <w:aliases w:val="hoofdstuk,Hoofdstuktitel"/>
    <w:basedOn w:val="Normal"/>
    <w:next w:val="Normal"/>
    <w:link w:val="Heading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oofdstuk Char,Hoofdstuktitel Char"/>
    <w:basedOn w:val="DefaultParagraphFont"/>
    <w:link w:val="Heading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NoSpacing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Heading2Char">
    <w:name w:val="Heading 2 Char"/>
    <w:basedOn w:val="DefaultParagraphFont"/>
    <w:link w:val="Heading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le">
    <w:name w:val="Title"/>
    <w:basedOn w:val="Normal"/>
    <w:next w:val="Normal"/>
    <w:link w:val="Title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HeaderChar">
    <w:name w:val="Header Char"/>
    <w:basedOn w:val="DefaultParagraphFont"/>
    <w:link w:val="Header"/>
    <w:uiPriority w:val="99"/>
    <w:rsid w:val="002E0FD2"/>
    <w:rPr>
      <w:rFonts w:ascii="Verdana" w:hAnsi="Verdana"/>
      <w:sz w:val="13"/>
    </w:rPr>
  </w:style>
  <w:style w:type="paragraph" w:styleId="Footer">
    <w:name w:val="footer"/>
    <w:basedOn w:val="Normal"/>
    <w:link w:val="Footer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2E0FD2"/>
    <w:rPr>
      <w:rFonts w:ascii="Verdana" w:hAnsi="Verdana"/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stParagraph">
    <w:name w:val="List Paragraph"/>
    <w:basedOn w:val="Lijstalinea1"/>
    <w:link w:val="ListParagraph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stParagraph"/>
    <w:link w:val="LijstmetopsommingstekensChar"/>
    <w:uiPriority w:val="10"/>
    <w:rsid w:val="00B559E9"/>
    <w:pPr>
      <w:numPr>
        <w:numId w:val="6"/>
      </w:numPr>
    </w:pPr>
  </w:style>
  <w:style w:type="table" w:styleId="TableGrid">
    <w:name w:val="Table Grid"/>
    <w:basedOn w:val="TableNorma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73653F"/>
  </w:style>
  <w:style w:type="character" w:customStyle="1" w:styleId="LijstmetopsommingstekensChar">
    <w:name w:val="Lijst met opsommingstekens Char"/>
    <w:basedOn w:val="ListParagraphChar"/>
    <w:link w:val="Lijstmetopsommingstekens"/>
    <w:uiPriority w:val="10"/>
    <w:rsid w:val="002E0FD2"/>
  </w:style>
  <w:style w:type="table" w:styleId="LightShading">
    <w:name w:val="Light Shading"/>
    <w:basedOn w:val="TableNorma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Strong">
    <w:name w:val="Strong"/>
    <w:basedOn w:val="DefaultParagraphFont"/>
    <w:uiPriority w:val="22"/>
    <w:rsid w:val="00ED7AB9"/>
    <w:rPr>
      <w:b/>
      <w:bCs/>
    </w:rPr>
  </w:style>
  <w:style w:type="character" w:styleId="IntenseEmphasis">
    <w:name w:val="Intense Emphasis"/>
    <w:basedOn w:val="DefaultParagraphFont"/>
    <w:uiPriority w:val="21"/>
    <w:rsid w:val="00ED7AB9"/>
    <w:rPr>
      <w:b/>
      <w:bCs/>
      <w:i/>
      <w:iCs/>
      <w:color w:val="F9E11E" w:themeColor="accent1"/>
    </w:rPr>
  </w:style>
  <w:style w:type="character" w:styleId="Emphasis">
    <w:name w:val="Emphasis"/>
    <w:basedOn w:val="DefaultParagraphFont"/>
    <w:uiPriority w:val="20"/>
    <w:rsid w:val="00ED7AB9"/>
    <w:rPr>
      <w:i/>
      <w:iCs/>
    </w:rPr>
  </w:style>
  <w:style w:type="character" w:styleId="SubtleEmphasis">
    <w:name w:val="Subtle Emphasis"/>
    <w:basedOn w:val="DefaultParagraphFont"/>
    <w:uiPriority w:val="19"/>
    <w:rsid w:val="00ED7AB9"/>
    <w:rPr>
      <w:i/>
      <w:iCs/>
      <w:color w:val="A7BFDE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ED7AB9"/>
    <w:rPr>
      <w:i/>
      <w:iCs/>
      <w:color w:val="4F81BD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D7AB9"/>
    <w:rPr>
      <w:i/>
      <w:iCs/>
      <w:color w:val="4F81BD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AB9"/>
    <w:rPr>
      <w:b/>
      <w:bCs/>
      <w:i/>
      <w:iCs/>
      <w:color w:val="F9E11E" w:themeColor="accent1"/>
    </w:rPr>
  </w:style>
  <w:style w:type="character" w:styleId="IntenseReference">
    <w:name w:val="Intense Reference"/>
    <w:basedOn w:val="DefaultParagraphFont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Normal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Normal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Normal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Normal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  <w:style w:type="paragraph" w:styleId="Revision">
    <w:name w:val="Revision"/>
    <w:hidden/>
    <w:uiPriority w:val="99"/>
    <w:semiHidden/>
    <w:rsid w:val="000A18CB"/>
    <w:rPr>
      <w:rFonts w:ascii="Verdana" w:eastAsia="Times New Roman" w:hAnsi="Verdana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0BB5326A507459A258AB140EC4508" ma:contentTypeVersion="6" ma:contentTypeDescription="Een nieuw document maken." ma:contentTypeScope="" ma:versionID="f4450351b719e5014c8488c27d684fb1">
  <xsd:schema xmlns:xsd="http://www.w3.org/2001/XMLSchema" xmlns:xs="http://www.w3.org/2001/XMLSchema" xmlns:p="http://schemas.microsoft.com/office/2006/metadata/properties" xmlns:ns2="975c7bf4-9cfa-4fb4-8982-6d276120ecd7" xmlns:ns3="d8da7e6f-052f-4002-affe-987eafff1014" targetNamespace="http://schemas.microsoft.com/office/2006/metadata/properties" ma:root="true" ma:fieldsID="295b9dae752177340a76351e0d841b6d" ns2:_="" ns3:_="">
    <xsd:import namespace="975c7bf4-9cfa-4fb4-8982-6d276120ecd7"/>
    <xsd:import namespace="d8da7e6f-052f-4002-affe-987eafff1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c7bf4-9cfa-4fb4-8982-6d276120e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da7e6f-052f-4002-affe-987eafff101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D2E08-294C-4D0E-958A-CADCFBD3A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75c7bf4-9cfa-4fb4-8982-6d276120ecd7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d8da7e6f-052f-4002-affe-987eafff101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8B6BCD7-9B67-4F15-90B8-773E37230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5c7bf4-9cfa-4fb4-8982-6d276120ecd7"/>
    <ds:schemaRef ds:uri="d8da7e6f-052f-4002-affe-987eafff1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</dc:creator>
  <cp:lastModifiedBy>Brands, Jos</cp:lastModifiedBy>
  <cp:revision>16</cp:revision>
  <dcterms:created xsi:type="dcterms:W3CDTF">2023-01-18T09:19:00Z</dcterms:created>
  <dcterms:modified xsi:type="dcterms:W3CDTF">2024-02-29T11:45:00Z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0x010100396D96244793D34286C44E045E9061FE</vt:lpwstr>
  </property>
</Properties>
</file>